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/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59635158" name="019f2238-4b3a-7874-9b27-6f60691c5d7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8829954" name="019f2238-4b3a-7874-9b27-6f60691c5d7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5766418" name="019f2238-6830-7623-9421-60d2b9041d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6769593" name="019f2238-6830-7623-9421-60d2b9041d0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55622389" name="019f2239-8f04-7721-9172-e57e67f64ce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2061895" name="019f2239-8f04-7721-9172-e57e67f64ce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28234011" name="019f2239-9e79-76fe-af40-6e6f3b27be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4547090" name="019f2239-9e79-76fe-af40-6e6f3b27be2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 -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Rolladen Niesche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5865641" name="019f2248-cfe0-7463-a47f-e9783eb534a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6551199" name="019f2248-cfe0-7463-a47f-e9783eb534a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36644442" name="019f2248-ec1d-773c-bf27-c544546a45e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0789141" name="019f2248-ec1d-773c-bf27-c544546a45e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1557667" name="019f2252-88b0-7593-b5ee-5a5b74bcfea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1717390" name="019f2252-88b0-7593-b5ee-5a5b74bcfeaf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551983" name="019f2253-0a6c-7320-963b-f027840322b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2447134" name="019f2253-0a6c-7320-963b-f027840322b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Fingeracker 11, 8863 Buttikon</w:t>
          </w:r>
        </w:p>
        <w:p>
          <w:pPr>
            <w:spacing w:before="0" w:after="0"/>
          </w:pPr>
          <w:r>
            <w:t>1039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